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4F6D2" w14:textId="70D031D4" w:rsidR="007F47F1" w:rsidRDefault="00DB1D2A">
      <w:pPr>
        <w:pStyle w:val="Title"/>
      </w:pPr>
      <w:r>
        <w:t>Form A – Deviations and Exceptions</w:t>
      </w:r>
    </w:p>
    <w:p w14:paraId="552DB3CC" w14:textId="23068F88" w:rsidR="007F47F1" w:rsidRPr="00841F06" w:rsidRDefault="00CA3884">
      <w:pPr>
        <w:rPr>
          <w:highlight w:val="yellow"/>
        </w:rPr>
      </w:pPr>
      <w:r w:rsidRPr="00841F06">
        <w:rPr>
          <w:highlight w:val="yellow"/>
        </w:rPr>
        <w:t>R</w:t>
      </w:r>
      <w:r w:rsidR="00FC1A3A">
        <w:rPr>
          <w:highlight w:val="yellow"/>
        </w:rPr>
        <w:t>F</w:t>
      </w:r>
      <w:r w:rsidRPr="00841F06">
        <w:rPr>
          <w:highlight w:val="yellow"/>
        </w:rPr>
        <w:t>P Number: HPS2</w:t>
      </w:r>
      <w:r w:rsidR="00F7627A">
        <w:rPr>
          <w:highlight w:val="yellow"/>
        </w:rPr>
        <w:t>6</w:t>
      </w:r>
      <w:r w:rsidRPr="00841F06">
        <w:rPr>
          <w:highlight w:val="yellow"/>
        </w:rPr>
        <w:t>2</w:t>
      </w:r>
      <w:r w:rsidR="00F03CFD" w:rsidRPr="00841F06">
        <w:rPr>
          <w:highlight w:val="yellow"/>
        </w:rPr>
        <w:t>7</w:t>
      </w:r>
      <w:r w:rsidRPr="00841F06">
        <w:rPr>
          <w:highlight w:val="yellow"/>
        </w:rPr>
        <w:t>_</w:t>
      </w:r>
      <w:r w:rsidR="008B1D2E" w:rsidRPr="00841F06">
        <w:rPr>
          <w:highlight w:val="yellow"/>
        </w:rPr>
        <w:t>PREK</w:t>
      </w:r>
    </w:p>
    <w:p w14:paraId="55578D52" w14:textId="23934A63" w:rsidR="007F47F1" w:rsidRPr="00F03CFD" w:rsidRDefault="00CA3884">
      <w:r w:rsidRPr="00841F06">
        <w:rPr>
          <w:highlight w:val="yellow"/>
        </w:rPr>
        <w:t>R</w:t>
      </w:r>
      <w:r w:rsidR="00FC1A3A">
        <w:rPr>
          <w:highlight w:val="yellow"/>
        </w:rPr>
        <w:t>F</w:t>
      </w:r>
      <w:r w:rsidRPr="00841F06">
        <w:rPr>
          <w:highlight w:val="yellow"/>
        </w:rPr>
        <w:t xml:space="preserve">P Title: </w:t>
      </w:r>
      <w:r w:rsidR="008B1D2E" w:rsidRPr="00841F06">
        <w:rPr>
          <w:highlight w:val="yellow"/>
        </w:rPr>
        <w:t>Pre</w:t>
      </w:r>
      <w:r w:rsidR="009E4E72">
        <w:rPr>
          <w:highlight w:val="yellow"/>
        </w:rPr>
        <w:t>kindergarten</w:t>
      </w:r>
      <w:r w:rsidR="008B1D2E" w:rsidRPr="00841F06">
        <w:rPr>
          <w:highlight w:val="yellow"/>
        </w:rPr>
        <w:t xml:space="preserve"> Program Partnership</w:t>
      </w:r>
    </w:p>
    <w:p w14:paraId="1AD5786E" w14:textId="77777777" w:rsidR="007F47F1" w:rsidRDefault="00CA3884">
      <w:r>
        <w:t>Vendor Name: ___________________________</w:t>
      </w:r>
    </w:p>
    <w:p w14:paraId="0A79CE2F" w14:textId="77777777" w:rsidR="007F47F1" w:rsidRDefault="00CA3884">
      <w:r>
        <w:t>Date: ___________________________</w:t>
      </w:r>
    </w:p>
    <w:p w14:paraId="7DE799B7" w14:textId="77777777" w:rsidR="007F47F1" w:rsidRDefault="007F47F1"/>
    <w:p w14:paraId="39010DF9" w14:textId="77777777" w:rsidR="007F47F1" w:rsidRDefault="00CA3884">
      <w:r>
        <w:t xml:space="preserve">In the space below, list </w:t>
      </w:r>
      <w:proofErr w:type="gramStart"/>
      <w:r>
        <w:t>any and all</w:t>
      </w:r>
      <w:proofErr w:type="gramEnd"/>
      <w:r>
        <w:t xml:space="preserve"> deviations or exceptions to the specifications, scope, terms, conditions, or other requirements set forth in this solicitation. Each deviation or exception must be clearly explained and referenced to the applicable section or page number of the solicitation.</w:t>
      </w:r>
      <w:r>
        <w:br/>
      </w:r>
      <w:r>
        <w:br/>
        <w:t>If there are no deviations or exceptions, check the box below and sign the form.</w:t>
      </w:r>
    </w:p>
    <w:p w14:paraId="7881D31C" w14:textId="77777777" w:rsidR="007F47F1" w:rsidRDefault="00CA3884">
      <w:r>
        <w:t>☐ Vendor takes no exceptions and agrees to all terms, conditions, and specifications as outlined in the solicitation.</w:t>
      </w:r>
    </w:p>
    <w:tbl>
      <w:tblPr>
        <w:tblStyle w:val="TableGrid"/>
        <w:tblW w:w="0" w:type="auto"/>
        <w:tblLook w:val="04A0" w:firstRow="1" w:lastRow="0" w:firstColumn="1" w:lastColumn="0" w:noHBand="0" w:noVBand="1"/>
      </w:tblPr>
      <w:tblGrid>
        <w:gridCol w:w="1945"/>
        <w:gridCol w:w="1941"/>
        <w:gridCol w:w="2166"/>
        <w:gridCol w:w="2578"/>
      </w:tblGrid>
      <w:tr w:rsidR="007F47F1" w14:paraId="0A7F5EFB" w14:textId="77777777">
        <w:tc>
          <w:tcPr>
            <w:tcW w:w="2160" w:type="dxa"/>
          </w:tcPr>
          <w:p w14:paraId="278CC838" w14:textId="475EBC48" w:rsidR="007F47F1" w:rsidRDefault="00CA3884">
            <w:r>
              <w:t>R</w:t>
            </w:r>
            <w:r w:rsidR="004B30E1">
              <w:t>F</w:t>
            </w:r>
            <w:r>
              <w:t>P Section/Page</w:t>
            </w:r>
          </w:p>
        </w:tc>
        <w:tc>
          <w:tcPr>
            <w:tcW w:w="2160" w:type="dxa"/>
          </w:tcPr>
          <w:p w14:paraId="5EE9C750" w14:textId="77777777" w:rsidR="007F47F1" w:rsidRDefault="00CA3884">
            <w:r>
              <w:t>Requirement</w:t>
            </w:r>
          </w:p>
        </w:tc>
        <w:tc>
          <w:tcPr>
            <w:tcW w:w="2160" w:type="dxa"/>
          </w:tcPr>
          <w:p w14:paraId="49902007" w14:textId="77777777" w:rsidR="007F47F1" w:rsidRDefault="00CA3884">
            <w:r>
              <w:t>Proposed Deviation/Exception</w:t>
            </w:r>
          </w:p>
        </w:tc>
        <w:tc>
          <w:tcPr>
            <w:tcW w:w="2160" w:type="dxa"/>
          </w:tcPr>
          <w:p w14:paraId="39298FD3" w14:textId="77777777" w:rsidR="007F47F1" w:rsidRDefault="00CA3884">
            <w:r>
              <w:t>Explanation/Justification</w:t>
            </w:r>
          </w:p>
        </w:tc>
      </w:tr>
      <w:tr w:rsidR="007F47F1" w14:paraId="7B315B46" w14:textId="77777777">
        <w:tc>
          <w:tcPr>
            <w:tcW w:w="2160" w:type="dxa"/>
          </w:tcPr>
          <w:p w14:paraId="536B880B" w14:textId="77777777" w:rsidR="007F47F1" w:rsidRDefault="00CA3884">
            <w:r>
              <w:t xml:space="preserve"> </w:t>
            </w:r>
          </w:p>
        </w:tc>
        <w:tc>
          <w:tcPr>
            <w:tcW w:w="2160" w:type="dxa"/>
          </w:tcPr>
          <w:p w14:paraId="5F4EE510" w14:textId="77777777" w:rsidR="007F47F1" w:rsidRDefault="00CA3884">
            <w:r>
              <w:t xml:space="preserve"> </w:t>
            </w:r>
          </w:p>
        </w:tc>
        <w:tc>
          <w:tcPr>
            <w:tcW w:w="2160" w:type="dxa"/>
          </w:tcPr>
          <w:p w14:paraId="70B67332" w14:textId="77777777" w:rsidR="007F47F1" w:rsidRDefault="00CA3884">
            <w:r>
              <w:t xml:space="preserve"> </w:t>
            </w:r>
          </w:p>
        </w:tc>
        <w:tc>
          <w:tcPr>
            <w:tcW w:w="2160" w:type="dxa"/>
          </w:tcPr>
          <w:p w14:paraId="226E43F2" w14:textId="77777777" w:rsidR="007F47F1" w:rsidRDefault="00CA3884">
            <w:r>
              <w:t xml:space="preserve"> </w:t>
            </w:r>
          </w:p>
        </w:tc>
      </w:tr>
      <w:tr w:rsidR="007F47F1" w14:paraId="76DE4BA2" w14:textId="77777777">
        <w:tc>
          <w:tcPr>
            <w:tcW w:w="2160" w:type="dxa"/>
          </w:tcPr>
          <w:p w14:paraId="2F878DC2" w14:textId="77777777" w:rsidR="007F47F1" w:rsidRDefault="00CA3884">
            <w:r>
              <w:t xml:space="preserve"> </w:t>
            </w:r>
          </w:p>
        </w:tc>
        <w:tc>
          <w:tcPr>
            <w:tcW w:w="2160" w:type="dxa"/>
          </w:tcPr>
          <w:p w14:paraId="7E5612BB" w14:textId="77777777" w:rsidR="007F47F1" w:rsidRDefault="00CA3884">
            <w:r>
              <w:t xml:space="preserve"> </w:t>
            </w:r>
          </w:p>
        </w:tc>
        <w:tc>
          <w:tcPr>
            <w:tcW w:w="2160" w:type="dxa"/>
          </w:tcPr>
          <w:p w14:paraId="4719862C" w14:textId="77777777" w:rsidR="007F47F1" w:rsidRDefault="00CA3884">
            <w:r>
              <w:t xml:space="preserve"> </w:t>
            </w:r>
          </w:p>
        </w:tc>
        <w:tc>
          <w:tcPr>
            <w:tcW w:w="2160" w:type="dxa"/>
          </w:tcPr>
          <w:p w14:paraId="393D11BD" w14:textId="77777777" w:rsidR="007F47F1" w:rsidRDefault="00CA3884">
            <w:r>
              <w:t xml:space="preserve"> </w:t>
            </w:r>
          </w:p>
        </w:tc>
      </w:tr>
      <w:tr w:rsidR="007F47F1" w14:paraId="3954C704" w14:textId="77777777">
        <w:tc>
          <w:tcPr>
            <w:tcW w:w="2160" w:type="dxa"/>
          </w:tcPr>
          <w:p w14:paraId="49088D19" w14:textId="77777777" w:rsidR="007F47F1" w:rsidRDefault="00CA3884">
            <w:r>
              <w:t xml:space="preserve"> </w:t>
            </w:r>
          </w:p>
        </w:tc>
        <w:tc>
          <w:tcPr>
            <w:tcW w:w="2160" w:type="dxa"/>
          </w:tcPr>
          <w:p w14:paraId="6819CCAD" w14:textId="77777777" w:rsidR="007F47F1" w:rsidRDefault="00CA3884">
            <w:r>
              <w:t xml:space="preserve"> </w:t>
            </w:r>
          </w:p>
        </w:tc>
        <w:tc>
          <w:tcPr>
            <w:tcW w:w="2160" w:type="dxa"/>
          </w:tcPr>
          <w:p w14:paraId="40CDE576" w14:textId="77777777" w:rsidR="007F47F1" w:rsidRDefault="00CA3884">
            <w:r>
              <w:t xml:space="preserve"> </w:t>
            </w:r>
          </w:p>
        </w:tc>
        <w:tc>
          <w:tcPr>
            <w:tcW w:w="2160" w:type="dxa"/>
          </w:tcPr>
          <w:p w14:paraId="35E8A6D3" w14:textId="77777777" w:rsidR="007F47F1" w:rsidRDefault="00CA3884">
            <w:r>
              <w:t xml:space="preserve"> </w:t>
            </w:r>
          </w:p>
        </w:tc>
      </w:tr>
      <w:tr w:rsidR="00CA3884" w14:paraId="669680E9" w14:textId="77777777">
        <w:tc>
          <w:tcPr>
            <w:tcW w:w="2160" w:type="dxa"/>
          </w:tcPr>
          <w:p w14:paraId="0650F7BA" w14:textId="77777777" w:rsidR="00CA3884" w:rsidRDefault="00CA3884"/>
        </w:tc>
        <w:tc>
          <w:tcPr>
            <w:tcW w:w="2160" w:type="dxa"/>
          </w:tcPr>
          <w:p w14:paraId="6B3C53AA" w14:textId="77777777" w:rsidR="00CA3884" w:rsidRDefault="00CA3884"/>
        </w:tc>
        <w:tc>
          <w:tcPr>
            <w:tcW w:w="2160" w:type="dxa"/>
          </w:tcPr>
          <w:p w14:paraId="04628A56" w14:textId="77777777" w:rsidR="00CA3884" w:rsidRDefault="00CA3884"/>
        </w:tc>
        <w:tc>
          <w:tcPr>
            <w:tcW w:w="2160" w:type="dxa"/>
          </w:tcPr>
          <w:p w14:paraId="5361B62B" w14:textId="77777777" w:rsidR="00CA3884" w:rsidRDefault="00CA3884"/>
        </w:tc>
      </w:tr>
      <w:tr w:rsidR="00CA3884" w14:paraId="440F9E31" w14:textId="77777777">
        <w:tc>
          <w:tcPr>
            <w:tcW w:w="2160" w:type="dxa"/>
          </w:tcPr>
          <w:p w14:paraId="754A0CF6" w14:textId="77777777" w:rsidR="00CA3884" w:rsidRDefault="00CA3884"/>
        </w:tc>
        <w:tc>
          <w:tcPr>
            <w:tcW w:w="2160" w:type="dxa"/>
          </w:tcPr>
          <w:p w14:paraId="34E02531" w14:textId="77777777" w:rsidR="00CA3884" w:rsidRDefault="00CA3884"/>
        </w:tc>
        <w:tc>
          <w:tcPr>
            <w:tcW w:w="2160" w:type="dxa"/>
          </w:tcPr>
          <w:p w14:paraId="15FF8AF7" w14:textId="77777777" w:rsidR="00CA3884" w:rsidRDefault="00CA3884"/>
        </w:tc>
        <w:tc>
          <w:tcPr>
            <w:tcW w:w="2160" w:type="dxa"/>
          </w:tcPr>
          <w:p w14:paraId="0782E81F" w14:textId="77777777" w:rsidR="00CA3884" w:rsidRDefault="00CA3884"/>
        </w:tc>
      </w:tr>
      <w:tr w:rsidR="00CA3884" w14:paraId="23CC83E7" w14:textId="77777777">
        <w:tc>
          <w:tcPr>
            <w:tcW w:w="2160" w:type="dxa"/>
          </w:tcPr>
          <w:p w14:paraId="6D3DB899" w14:textId="77777777" w:rsidR="00CA3884" w:rsidRDefault="00CA3884"/>
        </w:tc>
        <w:tc>
          <w:tcPr>
            <w:tcW w:w="2160" w:type="dxa"/>
          </w:tcPr>
          <w:p w14:paraId="73DFAE07" w14:textId="77777777" w:rsidR="00CA3884" w:rsidRDefault="00CA3884"/>
        </w:tc>
        <w:tc>
          <w:tcPr>
            <w:tcW w:w="2160" w:type="dxa"/>
          </w:tcPr>
          <w:p w14:paraId="67244AD6" w14:textId="77777777" w:rsidR="00CA3884" w:rsidRDefault="00CA3884"/>
        </w:tc>
        <w:tc>
          <w:tcPr>
            <w:tcW w:w="2160" w:type="dxa"/>
          </w:tcPr>
          <w:p w14:paraId="7657DD2A" w14:textId="77777777" w:rsidR="00CA3884" w:rsidRDefault="00CA3884"/>
        </w:tc>
      </w:tr>
      <w:tr w:rsidR="00CA3884" w14:paraId="52DEA922" w14:textId="77777777">
        <w:tc>
          <w:tcPr>
            <w:tcW w:w="2160" w:type="dxa"/>
          </w:tcPr>
          <w:p w14:paraId="0682CE72" w14:textId="77777777" w:rsidR="00CA3884" w:rsidRDefault="00CA3884"/>
        </w:tc>
        <w:tc>
          <w:tcPr>
            <w:tcW w:w="2160" w:type="dxa"/>
          </w:tcPr>
          <w:p w14:paraId="6336ABDA" w14:textId="77777777" w:rsidR="00CA3884" w:rsidRDefault="00CA3884"/>
        </w:tc>
        <w:tc>
          <w:tcPr>
            <w:tcW w:w="2160" w:type="dxa"/>
          </w:tcPr>
          <w:p w14:paraId="436BAC20" w14:textId="77777777" w:rsidR="00CA3884" w:rsidRDefault="00CA3884"/>
        </w:tc>
        <w:tc>
          <w:tcPr>
            <w:tcW w:w="2160" w:type="dxa"/>
          </w:tcPr>
          <w:p w14:paraId="14B730FA" w14:textId="77777777" w:rsidR="00CA3884" w:rsidRDefault="00CA3884"/>
        </w:tc>
      </w:tr>
      <w:tr w:rsidR="00CA3884" w14:paraId="62DEDA2D" w14:textId="77777777">
        <w:tc>
          <w:tcPr>
            <w:tcW w:w="2160" w:type="dxa"/>
          </w:tcPr>
          <w:p w14:paraId="52B0F1EA" w14:textId="77777777" w:rsidR="00CA3884" w:rsidRDefault="00CA3884"/>
        </w:tc>
        <w:tc>
          <w:tcPr>
            <w:tcW w:w="2160" w:type="dxa"/>
          </w:tcPr>
          <w:p w14:paraId="693D8F39" w14:textId="77777777" w:rsidR="00CA3884" w:rsidRDefault="00CA3884"/>
        </w:tc>
        <w:tc>
          <w:tcPr>
            <w:tcW w:w="2160" w:type="dxa"/>
          </w:tcPr>
          <w:p w14:paraId="79AC6927" w14:textId="77777777" w:rsidR="00CA3884" w:rsidRDefault="00CA3884"/>
        </w:tc>
        <w:tc>
          <w:tcPr>
            <w:tcW w:w="2160" w:type="dxa"/>
          </w:tcPr>
          <w:p w14:paraId="664AE923" w14:textId="77777777" w:rsidR="00CA3884" w:rsidRDefault="00CA3884"/>
        </w:tc>
      </w:tr>
      <w:tr w:rsidR="00CA3884" w14:paraId="2502509F" w14:textId="77777777">
        <w:tc>
          <w:tcPr>
            <w:tcW w:w="2160" w:type="dxa"/>
          </w:tcPr>
          <w:p w14:paraId="65E18FB9" w14:textId="77777777" w:rsidR="00CA3884" w:rsidRDefault="00CA3884"/>
        </w:tc>
        <w:tc>
          <w:tcPr>
            <w:tcW w:w="2160" w:type="dxa"/>
          </w:tcPr>
          <w:p w14:paraId="1953A61E" w14:textId="77777777" w:rsidR="00CA3884" w:rsidRDefault="00CA3884"/>
        </w:tc>
        <w:tc>
          <w:tcPr>
            <w:tcW w:w="2160" w:type="dxa"/>
          </w:tcPr>
          <w:p w14:paraId="391894AE" w14:textId="77777777" w:rsidR="00CA3884" w:rsidRDefault="00CA3884"/>
        </w:tc>
        <w:tc>
          <w:tcPr>
            <w:tcW w:w="2160" w:type="dxa"/>
          </w:tcPr>
          <w:p w14:paraId="7F0CB17F" w14:textId="77777777" w:rsidR="00CA3884" w:rsidRDefault="00CA3884"/>
        </w:tc>
      </w:tr>
    </w:tbl>
    <w:p w14:paraId="0463C08B" w14:textId="77777777" w:rsidR="007F47F1" w:rsidRDefault="007F47F1"/>
    <w:p w14:paraId="01DE510B" w14:textId="2D93A485" w:rsidR="007F47F1" w:rsidRDefault="00CA3884">
      <w:r>
        <w:t>Note: Harmony Public Schools reserves the right to reject any bid/proposal that contains material deviations or exceptions not acceptable to the district.</w:t>
      </w:r>
    </w:p>
    <w:p w14:paraId="6E5594AC" w14:textId="04758A19" w:rsidR="00034438" w:rsidRDefault="00CA3884" w:rsidP="00034438">
      <w:pPr>
        <w:spacing w:line="480" w:lineRule="auto"/>
      </w:pPr>
      <w:r>
        <w:t>Authorized Signature: ___________________________</w:t>
      </w:r>
    </w:p>
    <w:p w14:paraId="178CF127" w14:textId="77777777" w:rsidR="007F47F1" w:rsidRDefault="00CA3884" w:rsidP="00034438">
      <w:pPr>
        <w:spacing w:line="480" w:lineRule="auto"/>
      </w:pPr>
      <w:r>
        <w:t>Printed Name and Title: ___________________________</w:t>
      </w:r>
    </w:p>
    <w:p w14:paraId="150C2B01" w14:textId="77777777" w:rsidR="007F47F1" w:rsidRDefault="00CA3884" w:rsidP="00034438">
      <w:pPr>
        <w:spacing w:line="480" w:lineRule="auto"/>
      </w:pPr>
      <w:r>
        <w:t>Date: ___________________________</w:t>
      </w:r>
    </w:p>
    <w:sectPr w:rsidR="007F47F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6240977">
    <w:abstractNumId w:val="8"/>
  </w:num>
  <w:num w:numId="2" w16cid:durableId="2070766578">
    <w:abstractNumId w:val="6"/>
  </w:num>
  <w:num w:numId="3" w16cid:durableId="37319629">
    <w:abstractNumId w:val="5"/>
  </w:num>
  <w:num w:numId="4" w16cid:durableId="1554463455">
    <w:abstractNumId w:val="4"/>
  </w:num>
  <w:num w:numId="5" w16cid:durableId="1709065627">
    <w:abstractNumId w:val="7"/>
  </w:num>
  <w:num w:numId="6" w16cid:durableId="339158902">
    <w:abstractNumId w:val="3"/>
  </w:num>
  <w:num w:numId="7" w16cid:durableId="365175653">
    <w:abstractNumId w:val="2"/>
  </w:num>
  <w:num w:numId="8" w16cid:durableId="120148983">
    <w:abstractNumId w:val="1"/>
  </w:num>
  <w:num w:numId="9" w16cid:durableId="861935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438"/>
    <w:rsid w:val="00034616"/>
    <w:rsid w:val="0006063C"/>
    <w:rsid w:val="0015074B"/>
    <w:rsid w:val="0025395A"/>
    <w:rsid w:val="0029639D"/>
    <w:rsid w:val="00326F90"/>
    <w:rsid w:val="003D1EAB"/>
    <w:rsid w:val="004B30E1"/>
    <w:rsid w:val="005166F0"/>
    <w:rsid w:val="005F3515"/>
    <w:rsid w:val="00762805"/>
    <w:rsid w:val="007F47F1"/>
    <w:rsid w:val="00841F06"/>
    <w:rsid w:val="00891A2A"/>
    <w:rsid w:val="008B1D2E"/>
    <w:rsid w:val="009E4E72"/>
    <w:rsid w:val="009F616B"/>
    <w:rsid w:val="00A02FA7"/>
    <w:rsid w:val="00AA1D8D"/>
    <w:rsid w:val="00B47730"/>
    <w:rsid w:val="00B70763"/>
    <w:rsid w:val="00CA3884"/>
    <w:rsid w:val="00CB0664"/>
    <w:rsid w:val="00D23818"/>
    <w:rsid w:val="00DA4726"/>
    <w:rsid w:val="00DB1D2A"/>
    <w:rsid w:val="00EE0F63"/>
    <w:rsid w:val="00F03CFD"/>
    <w:rsid w:val="00F7627A"/>
    <w:rsid w:val="00F963D7"/>
    <w:rsid w:val="00FC1A3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2CEDE2"/>
  <w14:defaultImageDpi w14:val="300"/>
  <w15:docId w15:val="{6C15FC57-59F8-46AC-B6C9-E3EE73543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Norah Yavuz</cp:lastModifiedBy>
  <cp:revision>3</cp:revision>
  <dcterms:created xsi:type="dcterms:W3CDTF">2026-06-10T16:14:00Z</dcterms:created>
  <dcterms:modified xsi:type="dcterms:W3CDTF">2026-06-11T12:19:00Z</dcterms:modified>
  <cp:category/>
</cp:coreProperties>
</file>